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4D8E1" w14:textId="77777777" w:rsidR="00275D1B" w:rsidRDefault="00000000">
      <w:pPr>
        <w:pStyle w:val="Title"/>
        <w:jc w:val="center"/>
      </w:pPr>
      <w:r>
        <w:t>«DANCE LAND LEGENDARY # 25». Всеукраїнські змагання з сучасних танців</w:t>
      </w:r>
    </w:p>
    <w:p w14:paraId="2300F0B4" w14:textId="77777777" w:rsidR="00275D1B" w:rsidRDefault="00000000">
      <w:pPr>
        <w:spacing w:after="0"/>
        <w:jc w:val="center"/>
      </w:pPr>
      <w:r>
        <w:t>Місто: Запоріжжя</w:t>
      </w:r>
    </w:p>
    <w:p w14:paraId="761EEF5F" w14:textId="77777777" w:rsidR="00275D1B" w:rsidRDefault="00000000">
      <w:pPr>
        <w:spacing w:after="240"/>
        <w:jc w:val="center"/>
      </w:pPr>
      <w:r>
        <w:t>31 Січня - 01 Лютого 2026</w:t>
      </w:r>
    </w:p>
    <w:p w14:paraId="1BD20261" w14:textId="77777777" w:rsidR="00275D1B" w:rsidRDefault="00000000">
      <w:pPr>
        <w:pStyle w:val="Heading1"/>
        <w:jc w:val="center"/>
      </w:pPr>
      <w:r>
        <w:t>194 Lyrical dance Ювенали Solo Початківці</w:t>
      </w:r>
    </w:p>
    <w:p w14:paraId="62B2083F" w14:textId="77777777" w:rsidR="00275D1B" w:rsidRDefault="00000000">
      <w:pPr>
        <w:pStyle w:val="Heading2"/>
      </w:pPr>
      <w:r>
        <w:t>Фінал</w:t>
      </w:r>
    </w:p>
    <w:p w14:paraId="62F33DE3" w14:textId="77777777" w:rsidR="00275D1B" w:rsidRDefault="00000000">
      <w:pPr>
        <w:spacing w:after="0"/>
      </w:pPr>
      <w:r>
        <w:t>Суддівська колегія:</w:t>
      </w:r>
    </w:p>
    <w:p w14:paraId="289A27F9" w14:textId="77777777" w:rsidR="00275D1B" w:rsidRDefault="00000000">
      <w:pPr>
        <w:spacing w:after="0"/>
      </w:pPr>
      <w:r>
        <w:t>A - KATiA (Чернігів)</w:t>
      </w:r>
    </w:p>
    <w:p w14:paraId="3CFC549F" w14:textId="77777777" w:rsidR="00275D1B" w:rsidRDefault="00000000">
      <w:pPr>
        <w:spacing w:after="0"/>
      </w:pPr>
      <w:r>
        <w:t>B - Марія Chirva (Київ)</w:t>
      </w:r>
    </w:p>
    <w:p w14:paraId="37473772" w14:textId="77777777" w:rsidR="00275D1B" w:rsidRDefault="00000000">
      <w:pPr>
        <w:spacing w:after="0"/>
      </w:pPr>
      <w:r>
        <w:t>C - Міщенко Альона</w:t>
      </w:r>
    </w:p>
    <w:p w14:paraId="4226E888" w14:textId="77777777" w:rsidR="00275D1B" w:rsidRDefault="00000000">
      <w:pPr>
        <w:spacing w:after="0"/>
      </w:pPr>
      <w:r>
        <w:t>D - Шаповалова Тетяна</w:t>
      </w:r>
    </w:p>
    <w:p w14:paraId="69B37442" w14:textId="77777777" w:rsidR="00275D1B" w:rsidRDefault="00000000">
      <w:pPr>
        <w:spacing w:after="0"/>
      </w:pPr>
      <w:r>
        <w:t>E - Дар`я Алексашина</w:t>
      </w:r>
    </w:p>
    <w:p w14:paraId="247FF36D" w14:textId="77777777" w:rsidR="00275D1B" w:rsidRDefault="00275D1B">
      <w:pPr>
        <w:spacing w:after="120"/>
      </w:pPr>
    </w:p>
    <w:p w14:paraId="5BAA6234" w14:textId="77777777" w:rsidR="00275D1B" w:rsidRDefault="00000000">
      <w:r>
        <w:t>Результати:</w:t>
      </w:r>
    </w:p>
    <w:p w14:paraId="32865B47" w14:textId="77777777" w:rsidR="00275D1B" w:rsidRDefault="00000000">
      <w:pPr>
        <w:pStyle w:val="ListNumber"/>
      </w:pPr>
      <w:r>
        <w:t>#220 Вероніка Краєва - 1 місце</w:t>
      </w:r>
    </w:p>
    <w:p w14:paraId="67688C55" w14:textId="77777777" w:rsidR="00275D1B" w:rsidRDefault="00000000">
      <w:pPr>
        <w:pStyle w:val="ListNumber"/>
      </w:pPr>
      <w:r>
        <w:t>#373 Валерія Шиліна - 1 місце</w:t>
      </w:r>
    </w:p>
    <w:p w14:paraId="30DC750B" w14:textId="77777777" w:rsidR="00275D1B" w:rsidRDefault="00000000">
      <w:pPr>
        <w:pStyle w:val="ListNumber"/>
      </w:pPr>
      <w:r>
        <w:t>#216 Вероніка Вовк - 2 місце</w:t>
      </w:r>
    </w:p>
    <w:p w14:paraId="1482EA82" w14:textId="77777777" w:rsidR="00275D1B" w:rsidRDefault="00000000">
      <w:pPr>
        <w:pStyle w:val="ListNumber"/>
      </w:pPr>
      <w:r>
        <w:t>#219 Ангеліна Краєва - 2 місце</w:t>
      </w:r>
    </w:p>
    <w:p w14:paraId="7D6B49F3" w14:textId="77777777" w:rsidR="00275D1B" w:rsidRDefault="00000000">
      <w:pPr>
        <w:pStyle w:val="ListNumber"/>
      </w:pPr>
      <w:r>
        <w:t>#370 Кароліна Троян - 3 місце</w:t>
      </w:r>
    </w:p>
    <w:p w14:paraId="1800EF7B" w14:textId="77777777" w:rsidR="00275D1B" w:rsidRDefault="00275D1B"/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 w:rsidR="00275D1B" w14:paraId="59F132E2" w14:textId="77777777" w:rsidTr="00275D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</w:tcPr>
          <w:p w14:paraId="76F0136D" w14:textId="77777777" w:rsidR="00275D1B" w:rsidRDefault="00000000">
            <w:pPr>
              <w:jc w:val="center"/>
            </w:pPr>
            <w:r>
              <w:t>№</w:t>
            </w:r>
          </w:p>
        </w:tc>
        <w:tc>
          <w:tcPr>
            <w:tcW w:w="1337" w:type="dxa"/>
          </w:tcPr>
          <w:p w14:paraId="73264351" w14:textId="77777777" w:rsidR="00275D1B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</w:t>
            </w:r>
          </w:p>
        </w:tc>
        <w:tc>
          <w:tcPr>
            <w:tcW w:w="1337" w:type="dxa"/>
          </w:tcPr>
          <w:p w14:paraId="1DF16B0C" w14:textId="77777777" w:rsidR="00275D1B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</w:t>
            </w:r>
          </w:p>
        </w:tc>
        <w:tc>
          <w:tcPr>
            <w:tcW w:w="1337" w:type="dxa"/>
          </w:tcPr>
          <w:p w14:paraId="51A45F22" w14:textId="77777777" w:rsidR="00275D1B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</w:t>
            </w:r>
          </w:p>
        </w:tc>
        <w:tc>
          <w:tcPr>
            <w:tcW w:w="1337" w:type="dxa"/>
          </w:tcPr>
          <w:p w14:paraId="29E288E6" w14:textId="77777777" w:rsidR="00275D1B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</w:t>
            </w:r>
          </w:p>
        </w:tc>
        <w:tc>
          <w:tcPr>
            <w:tcW w:w="1337" w:type="dxa"/>
          </w:tcPr>
          <w:p w14:paraId="72AAA875" w14:textId="77777777" w:rsidR="00275D1B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</w:t>
            </w:r>
          </w:p>
        </w:tc>
        <w:tc>
          <w:tcPr>
            <w:tcW w:w="1337" w:type="dxa"/>
          </w:tcPr>
          <w:p w14:paraId="180D8698" w14:textId="77777777" w:rsidR="00275D1B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Місце</w:t>
            </w:r>
          </w:p>
        </w:tc>
      </w:tr>
      <w:tr w:rsidR="00275D1B" w14:paraId="1E47A0E0" w14:textId="77777777" w:rsidTr="00275D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</w:tcPr>
          <w:p w14:paraId="1539F4C0" w14:textId="77777777" w:rsidR="00275D1B" w:rsidRDefault="00000000">
            <w:pPr>
              <w:jc w:val="center"/>
            </w:pPr>
            <w:r>
              <w:t>220</w:t>
            </w:r>
          </w:p>
        </w:tc>
        <w:tc>
          <w:tcPr>
            <w:tcW w:w="1337" w:type="dxa"/>
          </w:tcPr>
          <w:p w14:paraId="6B6F2BC2" w14:textId="77777777" w:rsidR="00275D1B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337" w:type="dxa"/>
          </w:tcPr>
          <w:p w14:paraId="22EEB2A8" w14:textId="77777777" w:rsidR="00275D1B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337" w:type="dxa"/>
          </w:tcPr>
          <w:p w14:paraId="3A489034" w14:textId="77777777" w:rsidR="00275D1B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337" w:type="dxa"/>
          </w:tcPr>
          <w:p w14:paraId="0CD0E513" w14:textId="77777777" w:rsidR="00275D1B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337" w:type="dxa"/>
          </w:tcPr>
          <w:p w14:paraId="44F0B6A2" w14:textId="77777777" w:rsidR="00275D1B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337" w:type="dxa"/>
          </w:tcPr>
          <w:p w14:paraId="619B4F8C" w14:textId="77777777" w:rsidR="00275D1B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275D1B" w14:paraId="043B9401" w14:textId="77777777" w:rsidTr="00275D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</w:tcPr>
          <w:p w14:paraId="3CF3843F" w14:textId="77777777" w:rsidR="00275D1B" w:rsidRDefault="00000000">
            <w:pPr>
              <w:jc w:val="center"/>
            </w:pPr>
            <w:r>
              <w:t>373</w:t>
            </w:r>
          </w:p>
        </w:tc>
        <w:tc>
          <w:tcPr>
            <w:tcW w:w="1337" w:type="dxa"/>
          </w:tcPr>
          <w:p w14:paraId="65253AAD" w14:textId="77777777" w:rsidR="00275D1B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337" w:type="dxa"/>
          </w:tcPr>
          <w:p w14:paraId="6048FE39" w14:textId="77777777" w:rsidR="00275D1B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337" w:type="dxa"/>
          </w:tcPr>
          <w:p w14:paraId="6B4DC8D1" w14:textId="77777777" w:rsidR="00275D1B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337" w:type="dxa"/>
          </w:tcPr>
          <w:p w14:paraId="221DDA49" w14:textId="77777777" w:rsidR="00275D1B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337" w:type="dxa"/>
          </w:tcPr>
          <w:p w14:paraId="6E4BECC5" w14:textId="77777777" w:rsidR="00275D1B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337" w:type="dxa"/>
          </w:tcPr>
          <w:p w14:paraId="71C741FE" w14:textId="77777777" w:rsidR="00275D1B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</w:tr>
      <w:tr w:rsidR="00275D1B" w14:paraId="07D6CDA1" w14:textId="77777777" w:rsidTr="00275D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</w:tcPr>
          <w:p w14:paraId="7CA99F09" w14:textId="77777777" w:rsidR="00275D1B" w:rsidRDefault="00000000">
            <w:pPr>
              <w:jc w:val="center"/>
            </w:pPr>
            <w:r>
              <w:t>216</w:t>
            </w:r>
          </w:p>
        </w:tc>
        <w:tc>
          <w:tcPr>
            <w:tcW w:w="1337" w:type="dxa"/>
          </w:tcPr>
          <w:p w14:paraId="124710B6" w14:textId="77777777" w:rsidR="00275D1B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337" w:type="dxa"/>
          </w:tcPr>
          <w:p w14:paraId="4B58D415" w14:textId="77777777" w:rsidR="00275D1B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337" w:type="dxa"/>
          </w:tcPr>
          <w:p w14:paraId="29CD0BC9" w14:textId="581842D7" w:rsidR="00275D1B" w:rsidRDefault="002A0C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337" w:type="dxa"/>
          </w:tcPr>
          <w:p w14:paraId="3A49F5E9" w14:textId="77777777" w:rsidR="00275D1B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337" w:type="dxa"/>
          </w:tcPr>
          <w:p w14:paraId="426BC7F5" w14:textId="77777777" w:rsidR="00275D1B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337" w:type="dxa"/>
          </w:tcPr>
          <w:p w14:paraId="3BE2D374" w14:textId="77777777" w:rsidR="00275D1B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</w:tr>
      <w:tr w:rsidR="00275D1B" w14:paraId="48D0E1CA" w14:textId="77777777" w:rsidTr="00275D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</w:tcPr>
          <w:p w14:paraId="569B4DB6" w14:textId="77777777" w:rsidR="00275D1B" w:rsidRDefault="00000000">
            <w:pPr>
              <w:jc w:val="center"/>
            </w:pPr>
            <w:r>
              <w:t>219</w:t>
            </w:r>
          </w:p>
        </w:tc>
        <w:tc>
          <w:tcPr>
            <w:tcW w:w="1337" w:type="dxa"/>
          </w:tcPr>
          <w:p w14:paraId="1F01301D" w14:textId="77777777" w:rsidR="00275D1B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337" w:type="dxa"/>
          </w:tcPr>
          <w:p w14:paraId="0B9F78B8" w14:textId="77777777" w:rsidR="00275D1B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337" w:type="dxa"/>
          </w:tcPr>
          <w:p w14:paraId="7FE6D673" w14:textId="77777777" w:rsidR="00275D1B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337" w:type="dxa"/>
          </w:tcPr>
          <w:p w14:paraId="55BDEF0A" w14:textId="1942ED1C" w:rsidR="00275D1B" w:rsidRDefault="002A0CF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337" w:type="dxa"/>
          </w:tcPr>
          <w:p w14:paraId="728836CF" w14:textId="77777777" w:rsidR="00275D1B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337" w:type="dxa"/>
          </w:tcPr>
          <w:p w14:paraId="6EAB9DC8" w14:textId="77777777" w:rsidR="00275D1B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</w:tr>
      <w:tr w:rsidR="00275D1B" w14:paraId="6C4A0B3C" w14:textId="77777777" w:rsidTr="00275D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</w:tcPr>
          <w:p w14:paraId="1072DE06" w14:textId="77777777" w:rsidR="00275D1B" w:rsidRDefault="00000000">
            <w:pPr>
              <w:jc w:val="center"/>
            </w:pPr>
            <w:r>
              <w:t>370</w:t>
            </w:r>
          </w:p>
        </w:tc>
        <w:tc>
          <w:tcPr>
            <w:tcW w:w="1337" w:type="dxa"/>
          </w:tcPr>
          <w:p w14:paraId="21BC4547" w14:textId="00F54563" w:rsidR="00275D1B" w:rsidRDefault="002A0C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337" w:type="dxa"/>
          </w:tcPr>
          <w:p w14:paraId="4EBA7801" w14:textId="58B3E156" w:rsidR="00275D1B" w:rsidRDefault="002A0C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337" w:type="dxa"/>
          </w:tcPr>
          <w:p w14:paraId="629A9594" w14:textId="77777777" w:rsidR="00275D1B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337" w:type="dxa"/>
          </w:tcPr>
          <w:p w14:paraId="5F693916" w14:textId="77777777" w:rsidR="00275D1B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337" w:type="dxa"/>
          </w:tcPr>
          <w:p w14:paraId="62BFF787" w14:textId="07135238" w:rsidR="00275D1B" w:rsidRDefault="002A0C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337" w:type="dxa"/>
          </w:tcPr>
          <w:p w14:paraId="7987DD84" w14:textId="77777777" w:rsidR="00275D1B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</w:tr>
    </w:tbl>
    <w:p w14:paraId="6F9DE76B" w14:textId="77777777" w:rsidR="00275D1B" w:rsidRDefault="00275D1B"/>
    <w:sectPr w:rsidR="00275D1B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70604480">
    <w:abstractNumId w:val="8"/>
  </w:num>
  <w:num w:numId="2" w16cid:durableId="649405890">
    <w:abstractNumId w:val="6"/>
  </w:num>
  <w:num w:numId="3" w16cid:durableId="1294605266">
    <w:abstractNumId w:val="5"/>
  </w:num>
  <w:num w:numId="4" w16cid:durableId="285701484">
    <w:abstractNumId w:val="4"/>
  </w:num>
  <w:num w:numId="5" w16cid:durableId="1003507862">
    <w:abstractNumId w:val="7"/>
  </w:num>
  <w:num w:numId="6" w16cid:durableId="132017819">
    <w:abstractNumId w:val="3"/>
  </w:num>
  <w:num w:numId="7" w16cid:durableId="453140288">
    <w:abstractNumId w:val="2"/>
  </w:num>
  <w:num w:numId="8" w16cid:durableId="75320466">
    <w:abstractNumId w:val="1"/>
  </w:num>
  <w:num w:numId="9" w16cid:durableId="14823821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86418"/>
    <w:rsid w:val="00275D1B"/>
    <w:rsid w:val="0029639D"/>
    <w:rsid w:val="002A0CFB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BB4B85"/>
  <w14:defaultImageDpi w14:val="300"/>
  <w15:docId w15:val="{2F701A19-CD1D-4062-9D85-12663F53A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434</Characters>
  <Application>Microsoft Office Word</Application>
  <DocSecurity>0</DocSecurity>
  <Lines>62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Mark Tsyrulnyk</cp:lastModifiedBy>
  <cp:revision>2</cp:revision>
  <dcterms:created xsi:type="dcterms:W3CDTF">2013-12-23T23:15:00Z</dcterms:created>
  <dcterms:modified xsi:type="dcterms:W3CDTF">2026-02-04T01:22:00Z</dcterms:modified>
  <cp:category/>
</cp:coreProperties>
</file>